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77E2F" w14:textId="3B128576" w:rsidR="00583EA0" w:rsidRDefault="00F16E1D" w:rsidP="00D30CC2">
      <w:pPr>
        <w:pStyle w:val="Bijlageondertitel"/>
        <w:numPr>
          <w:ilvl w:val="0"/>
          <w:numId w:val="0"/>
        </w:numPr>
        <w:spacing w:after="240"/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FF54C4">
        <w:t>5</w:t>
      </w:r>
      <w:r w:rsidR="00402DB5">
        <w:t xml:space="preserve"> </w:t>
      </w:r>
      <w:r>
        <w:t xml:space="preserve">– </w:t>
      </w:r>
      <w:r w:rsidR="00583EA0">
        <w:t>Modelformulier referentie</w:t>
      </w:r>
      <w:r w:rsidR="00297FBE">
        <w:t>projecten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1254B6D" w14:textId="4A136C6D" w:rsidR="00583EA0" w:rsidRDefault="00583EA0" w:rsidP="00583EA0">
      <w:r>
        <w:t>De grijze teksten met toelichting in de gele velden dienen te worden vervangen door invullingen van de gegadigde.</w:t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1B57DA66" w14:textId="77777777" w:rsidTr="00D30CC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0ECB3E69" w14:textId="77777777" w:rsidR="00583EA0" w:rsidRPr="00D30CC2" w:rsidRDefault="00583EA0">
            <w:pPr>
              <w:rPr>
                <w:b/>
                <w:bCs/>
              </w:rPr>
            </w:pPr>
          </w:p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6260343" w14:textId="49F4F102" w:rsidR="00583EA0" w:rsidRPr="00D30CC2" w:rsidRDefault="00D30CC2" w:rsidP="00D756DF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Inschrijver</w:t>
            </w:r>
          </w:p>
        </w:tc>
      </w:tr>
      <w:tr w:rsidR="00583EA0" w14:paraId="5217D15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4DF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C2D4" w14:textId="65727865" w:rsidR="00583EA0" w:rsidRDefault="00583EA0">
            <w:r>
              <w:t>Naam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2002C9" w14:textId="3BFD385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Naam </w:t>
            </w:r>
            <w:r w:rsidR="00D30CC2">
              <w:rPr>
                <w:highlight w:val="lightGray"/>
              </w:rPr>
              <w:t>Inschrijver</w:t>
            </w:r>
          </w:p>
        </w:tc>
      </w:tr>
      <w:tr w:rsidR="00583EA0" w14:paraId="5CE68B9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EEF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1C3B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53DBF7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498E49FC" w14:textId="77777777" w:rsidTr="00D30CC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1385565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D4E8D43" w14:textId="20553452" w:rsidR="00583EA0" w:rsidRPr="00D30CC2" w:rsidRDefault="00583EA0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Referentieproject</w:t>
            </w:r>
          </w:p>
        </w:tc>
      </w:tr>
      <w:tr w:rsidR="00583EA0" w14:paraId="66DB0A1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321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A67A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380A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418667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20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6102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4C745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51065D1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4E1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00A7" w14:textId="39B4BAE3" w:rsidR="00583EA0" w:rsidRDefault="00583EA0">
            <w:r>
              <w:t>Referentie heeft betrekking op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1FB8BBA" w14:textId="77777777" w:rsidR="00AE586C" w:rsidRDefault="00AE586C" w:rsidP="00AE586C">
            <w:r>
              <w:sym w:font="Wingdings" w:char="F06F"/>
            </w:r>
            <w:r>
              <w:t xml:space="preserve">  Selectiecriterium 1</w:t>
            </w:r>
          </w:p>
          <w:p w14:paraId="3A2C5003" w14:textId="77777777" w:rsidR="00AE586C" w:rsidRDefault="00AE586C">
            <w:r>
              <w:sym w:font="Wingdings" w:char="F06F"/>
            </w:r>
            <w:r>
              <w:t xml:space="preserve">  Selectiecriterium 2</w:t>
            </w:r>
          </w:p>
        </w:tc>
      </w:tr>
      <w:tr w:rsidR="00583EA0" w14:paraId="2AA99CBB" w14:textId="77777777" w:rsidTr="00D30CC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7C2DA7DF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E8E0D85" w14:textId="7FC4EF46" w:rsidR="00583EA0" w:rsidRPr="00D30CC2" w:rsidRDefault="00583EA0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Naam en adres opdrachtgever</w:t>
            </w:r>
          </w:p>
        </w:tc>
      </w:tr>
      <w:tr w:rsidR="00583EA0" w14:paraId="2B2FC05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7DB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94EB" w14:textId="36BDD0DC" w:rsidR="00583EA0" w:rsidRDefault="00583EA0">
            <w:r>
              <w:t>Aanbesteder</w:t>
            </w:r>
            <w:r w:rsidR="00D30CC2">
              <w:t>/opdrachtgever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55B5E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5720C11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BF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A0E6" w14:textId="7BB71530" w:rsidR="00583EA0" w:rsidRDefault="00583EA0">
            <w:r>
              <w:t>Contactpersoon bij de opdrachtgever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650718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726FF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F9F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FAFB" w14:textId="3E2DBCF7" w:rsidR="00583EA0" w:rsidRDefault="00583EA0">
            <w:r>
              <w:t>Contactgegevens contactpersoon bij de opdrachtgever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0233E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118DA153" w14:textId="77777777" w:rsidR="00583EA0" w:rsidRDefault="00583EA0">
            <w:pPr>
              <w:rPr>
                <w:highlight w:val="lightGray"/>
              </w:rPr>
            </w:pPr>
          </w:p>
          <w:p w14:paraId="0172AB6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65C9A6D" w14:textId="77777777" w:rsidTr="00D30CC2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1E26188B" w14:textId="77777777" w:rsidR="00583EA0" w:rsidRPr="00D30CC2" w:rsidRDefault="00583EA0">
            <w:pPr>
              <w:rPr>
                <w:b/>
                <w:bCs/>
              </w:rPr>
            </w:pPr>
          </w:p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6884F72" w14:textId="77777777" w:rsidR="00583EA0" w:rsidRPr="00D30CC2" w:rsidRDefault="00583EA0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Nadere informatie referentieproject</w:t>
            </w:r>
          </w:p>
        </w:tc>
      </w:tr>
      <w:tr w:rsidR="00583EA0" w14:paraId="44DB2A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06D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2546" w14:textId="77777777" w:rsidR="00583EA0" w:rsidRDefault="00583EA0" w:rsidP="00297FBE">
            <w:r>
              <w:t>Locatie van het referentie</w:t>
            </w:r>
            <w:r w:rsidR="00297FBE">
              <w:t>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ACEA6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Locatiegegevens </w:t>
            </w:r>
          </w:p>
        </w:tc>
      </w:tr>
      <w:tr w:rsidR="00583EA0" w14:paraId="7268AFE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32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61E8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BFD55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4C72F0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1B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7B8A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682E5B" w14:textId="13C1FF00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(excl. </w:t>
            </w:r>
            <w:r w:rsidR="00D30CC2">
              <w:rPr>
                <w:highlight w:val="lightGray"/>
              </w:rPr>
              <w:t>btw</w:t>
            </w:r>
            <w:r>
              <w:rPr>
                <w:highlight w:val="lightGray"/>
              </w:rPr>
              <w:t>)</w:t>
            </w:r>
          </w:p>
        </w:tc>
      </w:tr>
      <w:tr w:rsidR="00583EA0" w14:paraId="3383A74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9F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F25" w14:textId="41D1EAB7" w:rsidR="00583EA0" w:rsidRDefault="00583EA0">
            <w:r>
              <w:t xml:space="preserve">Gefactureerd bedrag (excl. </w:t>
            </w:r>
            <w:r w:rsidR="00D30CC2">
              <w:t>btw</w:t>
            </w:r>
            <w:r>
              <w:t>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E69F8D" w14:textId="7CD0388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incl.  meer- en minderwerk en excl. </w:t>
            </w:r>
            <w:r w:rsidR="00D30CC2">
              <w:rPr>
                <w:highlight w:val="lightGray"/>
              </w:rPr>
              <w:t>btw</w:t>
            </w:r>
          </w:p>
        </w:tc>
      </w:tr>
      <w:tr w:rsidR="00583EA0" w14:paraId="1B5B299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64C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D8AD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CD344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FF8D1F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64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5C19" w14:textId="411C4731" w:rsidR="00583EA0" w:rsidRDefault="00583EA0">
            <w:r>
              <w:t>Datum van oplevering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81E9F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2F1BD2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9BBD8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CC2EB37" w14:textId="1DF79577" w:rsidR="00583EA0" w:rsidRDefault="00583EA0">
            <w:r>
              <w:t>Uitgevoerd in samenwerkingsverband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C66A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7705C90E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F30BB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D143C74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C5FECA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65EC4786" w14:textId="77777777" w:rsidTr="00D30CC2">
        <w:trPr>
          <w:cantSplit/>
          <w:trHeight w:val="20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FF25D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E5C217E" w14:textId="1B06A600" w:rsidR="00583EA0" w:rsidRDefault="00583EA0">
            <w:r>
              <w:t xml:space="preserve">Omschrijving van de werkzaamheden dat binnen het referentiewerk is verricht door de </w:t>
            </w:r>
            <w:r w:rsidR="00D30CC2">
              <w:t>inschrijver</w:t>
            </w:r>
            <w:r>
              <w:t>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DBAB6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  <w:p w14:paraId="2B423880" w14:textId="77777777" w:rsidR="00D30CC2" w:rsidRDefault="00D30CC2">
            <w:pPr>
              <w:rPr>
                <w:highlight w:val="lightGray"/>
              </w:rPr>
            </w:pPr>
          </w:p>
          <w:p w14:paraId="582BE7D2" w14:textId="27694CCA" w:rsidR="00D30CC2" w:rsidRDefault="00D30CC2">
            <w:pPr>
              <w:rPr>
                <w:highlight w:val="lightGray"/>
              </w:rPr>
            </w:pPr>
          </w:p>
          <w:p w14:paraId="0DB3B1A2" w14:textId="77777777" w:rsidR="00D30CC2" w:rsidRDefault="00D30CC2">
            <w:pPr>
              <w:rPr>
                <w:highlight w:val="lightGray"/>
              </w:rPr>
            </w:pPr>
          </w:p>
          <w:p w14:paraId="0F7DBDF0" w14:textId="267E5913" w:rsidR="00D30CC2" w:rsidRDefault="00D30CC2">
            <w:pPr>
              <w:rPr>
                <w:highlight w:val="lightGray"/>
              </w:rPr>
            </w:pPr>
          </w:p>
        </w:tc>
      </w:tr>
      <w:tr w:rsidR="00583EA0" w14:paraId="2F9646F6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C76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BD10" w14:textId="0F8400B9" w:rsidR="00583EA0" w:rsidRDefault="00583EA0">
            <w:r>
              <w:t xml:space="preserve">Omvang van de werkzaamheden die door de </w:t>
            </w:r>
            <w:r w:rsidR="00D30CC2">
              <w:t>inschrijver</w:t>
            </w:r>
            <w:r>
              <w:t xml:space="preserve"> en de andere deelnemers in het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BFAED12" w14:textId="6381E912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van de werkzaamheden uitgevoerd door </w:t>
            </w:r>
            <w:r w:rsidR="0086793D">
              <w:rPr>
                <w:highlight w:val="lightGray"/>
              </w:rPr>
              <w:t>inschrijver</w:t>
            </w:r>
          </w:p>
          <w:p w14:paraId="7465B8B5" w14:textId="77777777" w:rsidR="00583EA0" w:rsidRDefault="00583EA0">
            <w:pPr>
              <w:rPr>
                <w:highlight w:val="lightGray"/>
              </w:rPr>
            </w:pPr>
          </w:p>
          <w:p w14:paraId="7D6BEA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3011BAD4" w14:textId="77777777" w:rsidR="00583EA0" w:rsidRDefault="00583EA0">
            <w:pPr>
              <w:rPr>
                <w:highlight w:val="lightGray"/>
              </w:rPr>
            </w:pPr>
          </w:p>
          <w:p w14:paraId="333912E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5B9F6C5" w14:textId="77777777" w:rsidR="000B46D8" w:rsidRDefault="000B46D8"/>
    <w:sectPr w:rsidR="000B46D8" w:rsidSect="00D30CC2">
      <w:headerReference w:type="default" r:id="rId7"/>
      <w:pgSz w:w="11906" w:h="16838"/>
      <w:pgMar w:top="1191" w:right="1247" w:bottom="1134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2EDBE" w14:textId="77777777" w:rsidR="00295843" w:rsidRDefault="00295843" w:rsidP="00D30CC2">
      <w:pPr>
        <w:spacing w:line="240" w:lineRule="auto"/>
      </w:pPr>
      <w:r>
        <w:separator/>
      </w:r>
    </w:p>
  </w:endnote>
  <w:endnote w:type="continuationSeparator" w:id="0">
    <w:p w14:paraId="195EA89F" w14:textId="77777777" w:rsidR="00295843" w:rsidRDefault="00295843" w:rsidP="00D30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67036" w14:textId="77777777" w:rsidR="00295843" w:rsidRDefault="00295843" w:rsidP="00D30CC2">
      <w:pPr>
        <w:spacing w:line="240" w:lineRule="auto"/>
      </w:pPr>
      <w:r>
        <w:separator/>
      </w:r>
    </w:p>
  </w:footnote>
  <w:footnote w:type="continuationSeparator" w:id="0">
    <w:p w14:paraId="11492B27" w14:textId="77777777" w:rsidR="00295843" w:rsidRDefault="00295843" w:rsidP="00D30C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9B86A" w14:textId="48BE21EF" w:rsidR="00D30CC2" w:rsidRPr="00220940" w:rsidRDefault="00D30CC2" w:rsidP="00D30CC2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570D0AC2" w14:textId="0B76CD24" w:rsidR="00D30CC2" w:rsidRPr="00D30CC2" w:rsidRDefault="00D30CC2">
    <w:pPr>
      <w:pStyle w:val="Koptekst"/>
      <w:rPr>
        <w:sz w:val="18"/>
        <w:szCs w:val="18"/>
      </w:rPr>
    </w:pPr>
    <w:r w:rsidRPr="00713128">
      <w:rPr>
        <w:sz w:val="18"/>
        <w:szCs w:val="18"/>
      </w:rPr>
      <w:t>AI 2021-</w:t>
    </w:r>
    <w:r w:rsidR="00713128" w:rsidRPr="00713128">
      <w:rPr>
        <w:sz w:val="18"/>
        <w:szCs w:val="18"/>
      </w:rPr>
      <w:t>0087</w:t>
    </w:r>
    <w:r w:rsidRPr="00220940">
      <w:rPr>
        <w:sz w:val="18"/>
        <w:szCs w:val="18"/>
      </w:rPr>
      <w:t xml:space="preserve"> </w:t>
    </w:r>
    <w:r>
      <w:rPr>
        <w:sz w:val="18"/>
        <w:szCs w:val="18"/>
      </w:rPr>
      <w:t>Raamovereenkomst BGT inmetingen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53F0F"/>
    <w:rsid w:val="000971DD"/>
    <w:rsid w:val="000B46D8"/>
    <w:rsid w:val="00177A29"/>
    <w:rsid w:val="001A40C9"/>
    <w:rsid w:val="00295843"/>
    <w:rsid w:val="00297FBE"/>
    <w:rsid w:val="002B5524"/>
    <w:rsid w:val="003B3222"/>
    <w:rsid w:val="003E56F4"/>
    <w:rsid w:val="00402DB5"/>
    <w:rsid w:val="00424DED"/>
    <w:rsid w:val="00471FC3"/>
    <w:rsid w:val="00482A4F"/>
    <w:rsid w:val="00497444"/>
    <w:rsid w:val="00527398"/>
    <w:rsid w:val="00583EA0"/>
    <w:rsid w:val="00632123"/>
    <w:rsid w:val="00713128"/>
    <w:rsid w:val="00724E00"/>
    <w:rsid w:val="00753142"/>
    <w:rsid w:val="007E0DE4"/>
    <w:rsid w:val="008104C5"/>
    <w:rsid w:val="008402D9"/>
    <w:rsid w:val="0086793D"/>
    <w:rsid w:val="009175F9"/>
    <w:rsid w:val="009761CF"/>
    <w:rsid w:val="009B0D92"/>
    <w:rsid w:val="00A03098"/>
    <w:rsid w:val="00A3732E"/>
    <w:rsid w:val="00A41D0C"/>
    <w:rsid w:val="00A53085"/>
    <w:rsid w:val="00AE586C"/>
    <w:rsid w:val="00BD0C39"/>
    <w:rsid w:val="00C00152"/>
    <w:rsid w:val="00D30CC2"/>
    <w:rsid w:val="00D756DF"/>
    <w:rsid w:val="00EA5ACD"/>
    <w:rsid w:val="00EB1492"/>
    <w:rsid w:val="00F12F0D"/>
    <w:rsid w:val="00F16E1D"/>
    <w:rsid w:val="00FE2507"/>
    <w:rsid w:val="00FF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0792C"/>
  <w15:docId w15:val="{E491E0E4-6A3A-1D44-817C-3DE894D7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rsid w:val="00AE586C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AE586C"/>
    <w:rPr>
      <w:rFonts w:ascii="Times New Roman" w:eastAsia="Calibri" w:hAnsi="Times New Roman"/>
      <w:sz w:val="18"/>
      <w:szCs w:val="18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D30C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30CC2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D30CC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30CC2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1473</Characters>
  <Application>Microsoft Office Word</Application>
  <DocSecurity>0</DocSecurity>
  <Lines>28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Harman Westen</cp:lastModifiedBy>
  <cp:revision>4</cp:revision>
  <dcterms:created xsi:type="dcterms:W3CDTF">2021-07-23T16:17:00Z</dcterms:created>
  <dcterms:modified xsi:type="dcterms:W3CDTF">2021-07-23T16:35:00Z</dcterms:modified>
</cp:coreProperties>
</file>